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1B0D76" w14:textId="2D05AFD2" w:rsidR="001F21E6" w:rsidRPr="00CB5E66" w:rsidRDefault="006C3597" w:rsidP="006C3597">
      <w:pPr>
        <w:pStyle w:val="Heading1"/>
        <w:rPr>
          <w:lang w:val="el-GR"/>
        </w:rPr>
      </w:pPr>
      <w:r w:rsidRPr="006C3597">
        <w:rPr>
          <w:rFonts w:ascii="Segoe UI Emoji" w:hAnsi="Segoe UI Emoji" w:cs="Segoe UI Emoji"/>
        </w:rPr>
        <w:t>🧠</w:t>
      </w:r>
      <w:r w:rsidRPr="00CB5E66">
        <w:rPr>
          <w:lang w:val="el-GR"/>
        </w:rPr>
        <w:t xml:space="preserve"> Μέθοδος επίλυσης προβλημάτων </w:t>
      </w:r>
      <w:r w:rsidRPr="006C3597">
        <w:t>DEAR</w:t>
      </w:r>
      <w:r w:rsidRPr="00CB5E66">
        <w:rPr>
          <w:lang w:val="el-GR"/>
        </w:rPr>
        <w:t>: Μια δομημένη προσέγγιση για την αντιμετώπιση πραγματικών προκλήσεων</w:t>
      </w:r>
    </w:p>
    <w:p w14:paraId="65E04F0B" w14:textId="77777777" w:rsidR="001F21E6" w:rsidRPr="00CB5E66" w:rsidRDefault="006C3597">
      <w:pPr>
        <w:pStyle w:val="Heading2"/>
        <w:rPr>
          <w:sz w:val="28"/>
          <w:szCs w:val="28"/>
          <w:lang w:val="el-GR"/>
        </w:rPr>
      </w:pPr>
      <w:r w:rsidRPr="006C3597">
        <w:rPr>
          <w:rFonts w:ascii="Segoe UI Emoji" w:hAnsi="Segoe UI Emoji" w:cs="Segoe UI Emoji"/>
          <w:sz w:val="28"/>
          <w:szCs w:val="28"/>
        </w:rPr>
        <w:t>🌟</w:t>
      </w:r>
      <w:r w:rsidRPr="00CB5E66">
        <w:rPr>
          <w:sz w:val="28"/>
          <w:szCs w:val="28"/>
          <w:lang w:val="el-GR"/>
        </w:rPr>
        <w:t xml:space="preserve"> Τι είναι το </w:t>
      </w:r>
      <w:proofErr w:type="gramStart"/>
      <w:r w:rsidRPr="006C3597">
        <w:rPr>
          <w:sz w:val="28"/>
          <w:szCs w:val="28"/>
        </w:rPr>
        <w:t>DEAR</w:t>
      </w:r>
      <w:r w:rsidRPr="00CB5E66">
        <w:rPr>
          <w:sz w:val="28"/>
          <w:szCs w:val="28"/>
          <w:lang w:val="el-GR"/>
        </w:rPr>
        <w:t>;</w:t>
      </w:r>
      <w:proofErr w:type="gramEnd"/>
    </w:p>
    <w:p w14:paraId="69453767" w14:textId="6A4CF542" w:rsidR="001F21E6" w:rsidRPr="00CB5E66" w:rsidRDefault="006C3597">
      <w:pPr>
        <w:rPr>
          <w:lang w:val="el-GR"/>
        </w:rPr>
      </w:pPr>
      <w:r w:rsidRPr="006C3597">
        <w:t>DEAR</w:t>
      </w:r>
      <w:r w:rsidRPr="00CB5E66">
        <w:rPr>
          <w:lang w:val="el-GR"/>
        </w:rPr>
        <w:t xml:space="preserve"> σημαίνει </w:t>
      </w:r>
      <w:r w:rsidRPr="006C3597">
        <w:t>Define</w:t>
      </w:r>
      <w:r w:rsidRPr="00CB5E66">
        <w:rPr>
          <w:lang w:val="el-GR"/>
        </w:rPr>
        <w:t xml:space="preserve">, </w:t>
      </w:r>
      <w:r w:rsidRPr="006C3597">
        <w:t>Explore</w:t>
      </w:r>
      <w:r w:rsidRPr="00CB5E66">
        <w:rPr>
          <w:lang w:val="el-GR"/>
        </w:rPr>
        <w:t xml:space="preserve">, </w:t>
      </w:r>
      <w:r w:rsidRPr="006C3597">
        <w:t>Act</w:t>
      </w:r>
      <w:r w:rsidRPr="00CB5E66">
        <w:rPr>
          <w:lang w:val="el-GR"/>
        </w:rPr>
        <w:t xml:space="preserve">, </w:t>
      </w:r>
      <w:r w:rsidRPr="006C3597">
        <w:t>Reflect</w:t>
      </w:r>
      <w:r w:rsidRPr="00CB5E66">
        <w:rPr>
          <w:lang w:val="el-GR"/>
        </w:rPr>
        <w:t xml:space="preserve"> (Ορισμός, Εξερεύνηση, Δράση, Αναστοχασμός) – ένα πλαίσιο 4 βημάτων που έχει σχεδιαστεί για να βοηθά </w:t>
      </w:r>
      <w:r w:rsidR="00CB5E66" w:rsidRPr="00CB5E66">
        <w:rPr>
          <w:lang w:val="el-GR"/>
        </w:rPr>
        <w:t>τους</w:t>
      </w:r>
      <w:r w:rsidR="00CB5E66">
        <w:rPr>
          <w:lang w:val="el-GR"/>
        </w:rPr>
        <w:t>/τις</w:t>
      </w:r>
      <w:r w:rsidRPr="00CB5E66">
        <w:rPr>
          <w:lang w:val="el-GR"/>
        </w:rPr>
        <w:t xml:space="preserve"> διευθυντές</w:t>
      </w:r>
      <w:r w:rsidR="00CB5E66">
        <w:rPr>
          <w:lang w:val="el-GR"/>
        </w:rPr>
        <w:t>/</w:t>
      </w:r>
      <w:proofErr w:type="spellStart"/>
      <w:r w:rsidR="00CB5E66">
        <w:rPr>
          <w:lang w:val="el-GR"/>
        </w:rPr>
        <w:t>ντριες</w:t>
      </w:r>
      <w:proofErr w:type="spellEnd"/>
      <w:r w:rsidRPr="00CB5E66">
        <w:rPr>
          <w:lang w:val="el-GR"/>
        </w:rPr>
        <w:t xml:space="preserve"> σχολείων, </w:t>
      </w:r>
      <w:r w:rsidR="00CB5E66">
        <w:rPr>
          <w:lang w:val="el-GR"/>
        </w:rPr>
        <w:t>τους/τις</w:t>
      </w:r>
      <w:r w:rsidRPr="00CB5E66">
        <w:rPr>
          <w:lang w:val="el-GR"/>
        </w:rPr>
        <w:t xml:space="preserve"> εκπαιδευτικούς και τους γονείς να επιλύουν προβλήματα αποτελεσματικά και με αυτοπεποίθηση, ειδικά σε καταστάσεις που περιλαμβάνουν παραπληροφόρηση, ψευδείς πληροφορίες ή σύνθετες προκλήσεις μεταξύ σχολείου και οικογένειας.</w:t>
      </w:r>
    </w:p>
    <w:p w14:paraId="7622B03A" w14:textId="1CBBD44B" w:rsidR="001F21E6" w:rsidRPr="00CB5E66" w:rsidRDefault="006C3597" w:rsidP="006C3597">
      <w:pPr>
        <w:pStyle w:val="Heading2"/>
        <w:rPr>
          <w:sz w:val="28"/>
          <w:szCs w:val="28"/>
          <w:lang w:val="el-GR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792B046" wp14:editId="265DD5F9">
            <wp:simplePos x="0" y="0"/>
            <wp:positionH relativeFrom="column">
              <wp:posOffset>3549650</wp:posOffset>
            </wp:positionH>
            <wp:positionV relativeFrom="paragraph">
              <wp:posOffset>38735</wp:posOffset>
            </wp:positionV>
            <wp:extent cx="2623820" cy="3936365"/>
            <wp:effectExtent l="0" t="0" r="5080" b="6985"/>
            <wp:wrapSquare wrapText="bothSides"/>
            <wp:docPr id="15724928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393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3597">
        <w:rPr>
          <w:rFonts w:ascii="Segoe UI Emoji" w:hAnsi="Segoe UI Emoji" w:cs="Segoe UI Emoji"/>
          <w:sz w:val="28"/>
          <w:szCs w:val="28"/>
        </w:rPr>
        <w:t>🔍</w:t>
      </w:r>
      <w:r w:rsidRPr="00CB5E66">
        <w:rPr>
          <w:sz w:val="28"/>
          <w:szCs w:val="28"/>
          <w:lang w:val="el-GR"/>
        </w:rPr>
        <w:t xml:space="preserve"> 1. ΟΡΙΣΜΟΣ «Τι συμβαίνει πραγματικά εδώ;»</w:t>
      </w:r>
    </w:p>
    <w:p w14:paraId="2BCF8626" w14:textId="7A4A0D9E" w:rsidR="001F21E6" w:rsidRPr="00CB5E66" w:rsidRDefault="006C3597">
      <w:pPr>
        <w:rPr>
          <w:lang w:val="el-GR"/>
        </w:rPr>
      </w:pPr>
      <w:r w:rsidRPr="00CB5E66">
        <w:rPr>
          <w:lang w:val="el-GR"/>
        </w:rPr>
        <w:t>- Κοιτάξτε πέρα από τα επιφανειακά συμπτώματα.</w:t>
      </w:r>
      <w:r w:rsidRPr="00CB5E66">
        <w:rPr>
          <w:lang w:val="el-GR"/>
        </w:rPr>
        <w:br/>
        <w:t>- Προσδιορίστε ποιοι εμπλέκονται και ποιο είναι το βασικό πρόβλημα.</w:t>
      </w:r>
      <w:r w:rsidRPr="00CB5E66">
        <w:rPr>
          <w:lang w:val="el-GR"/>
        </w:rPr>
        <w:br/>
        <w:t>- Αποφύγετε να βγάζετε βιαστικά συμπεράσματα ή υποθέσεις.</w:t>
      </w:r>
    </w:p>
    <w:p w14:paraId="535A3AFE" w14:textId="0443182A" w:rsidR="001F21E6" w:rsidRPr="00CB5E66" w:rsidRDefault="006C3597">
      <w:pPr>
        <w:rPr>
          <w:lang w:val="el-GR"/>
        </w:rPr>
      </w:pPr>
      <w:r w:rsidRPr="006C3597">
        <w:t>📝</w:t>
      </w:r>
      <w:r w:rsidRPr="00CB5E66">
        <w:rPr>
          <w:lang w:val="el-GR"/>
        </w:rPr>
        <w:t xml:space="preserve"> Ρωτήστε:</w:t>
      </w:r>
      <w:r w:rsidRPr="00CB5E66">
        <w:rPr>
          <w:lang w:val="el-GR"/>
        </w:rPr>
        <w:br/>
        <w:t>- Τι ξέρω με βεβαιότητα;</w:t>
      </w:r>
      <w:r w:rsidRPr="00CB5E66">
        <w:rPr>
          <w:lang w:val="el-GR"/>
        </w:rPr>
        <w:br/>
        <w:t>- Τι υποθέτω;</w:t>
      </w:r>
      <w:r w:rsidRPr="00CB5E66">
        <w:rPr>
          <w:lang w:val="el-GR"/>
        </w:rPr>
        <w:br/>
        <w:t xml:space="preserve">- Ποια είναι η επίδραση του </w:t>
      </w:r>
      <w:proofErr w:type="gramStart"/>
      <w:r w:rsidRPr="00CB5E66">
        <w:rPr>
          <w:lang w:val="el-GR"/>
        </w:rPr>
        <w:t>προβλήματος;</w:t>
      </w:r>
      <w:proofErr w:type="gramEnd"/>
    </w:p>
    <w:p w14:paraId="60491274" w14:textId="13D5C8C6" w:rsidR="001F21E6" w:rsidRPr="00CB5E66" w:rsidRDefault="006C3597" w:rsidP="006C3597">
      <w:pPr>
        <w:pStyle w:val="Heading2"/>
        <w:rPr>
          <w:sz w:val="28"/>
          <w:szCs w:val="28"/>
          <w:lang w:val="el-GR"/>
        </w:rPr>
      </w:pPr>
      <w:r w:rsidRPr="006C3597">
        <w:rPr>
          <w:rFonts w:ascii="Segoe UI Emoji" w:hAnsi="Segoe UI Emoji" w:cs="Segoe UI Emoji"/>
          <w:sz w:val="28"/>
          <w:szCs w:val="28"/>
        </w:rPr>
        <w:t>💡</w:t>
      </w:r>
      <w:r w:rsidRPr="00CB5E66">
        <w:rPr>
          <w:sz w:val="28"/>
          <w:szCs w:val="28"/>
          <w:lang w:val="el-GR"/>
        </w:rPr>
        <w:t xml:space="preserve"> 2. ΕΞΕΡΕΥΝΗΣΤΕ «Τι μπορούμε να κάνουμε για αυτό;»</w:t>
      </w:r>
    </w:p>
    <w:p w14:paraId="6E55E778" w14:textId="2D56C9DC" w:rsidR="001F21E6" w:rsidRPr="00CB5E66" w:rsidRDefault="006C3597">
      <w:pPr>
        <w:rPr>
          <w:lang w:val="el-GR"/>
        </w:rPr>
      </w:pPr>
      <w:r w:rsidRPr="00CB5E66">
        <w:rPr>
          <w:lang w:val="el-GR"/>
        </w:rPr>
        <w:t>- Σκεφτείτε πιθανές λύσεις χωρίς να κρίνετε.</w:t>
      </w:r>
      <w:r w:rsidRPr="00CB5E66">
        <w:rPr>
          <w:lang w:val="el-GR"/>
        </w:rPr>
        <w:br/>
        <w:t>- Εξετάστε τα πλεονεκτήματα, τα μειονεκτήματα και τα πιθανά αποτελέσματα για κάθε επιλογή.</w:t>
      </w:r>
      <w:r w:rsidRPr="00CB5E66">
        <w:rPr>
          <w:lang w:val="el-GR"/>
        </w:rPr>
        <w:br/>
        <w:t>- Συμπεριλάβετε διαφορετικές οπτικές γωνίες (μαθητές, προσωπικό, οικογένειες).</w:t>
      </w:r>
    </w:p>
    <w:p w14:paraId="709DE60B" w14:textId="77777777" w:rsidR="001F21E6" w:rsidRPr="00CB5E66" w:rsidRDefault="006C3597">
      <w:pPr>
        <w:rPr>
          <w:lang w:val="el-GR"/>
        </w:rPr>
      </w:pPr>
      <w:r w:rsidRPr="006C3597">
        <w:t>📝</w:t>
      </w:r>
      <w:r w:rsidRPr="00CB5E66">
        <w:rPr>
          <w:lang w:val="el-GR"/>
        </w:rPr>
        <w:t xml:space="preserve"> Ρωτήστε:</w:t>
      </w:r>
      <w:r w:rsidRPr="00CB5E66">
        <w:rPr>
          <w:lang w:val="el-GR"/>
        </w:rPr>
        <w:br/>
        <w:t>- Ποιες είναι οι 3 πιθανές ενέργειες;</w:t>
      </w:r>
      <w:r w:rsidRPr="00CB5E66">
        <w:rPr>
          <w:lang w:val="el-GR"/>
        </w:rPr>
        <w:br/>
        <w:t xml:space="preserve">- Τι μπορεί να πάει καλά ή στραβά με κάθε μία από </w:t>
      </w:r>
      <w:proofErr w:type="gramStart"/>
      <w:r w:rsidRPr="00CB5E66">
        <w:rPr>
          <w:lang w:val="el-GR"/>
        </w:rPr>
        <w:t>αυτές;</w:t>
      </w:r>
      <w:proofErr w:type="gramEnd"/>
    </w:p>
    <w:p w14:paraId="34AA1C16" w14:textId="4EE86223" w:rsidR="001F21E6" w:rsidRPr="00CB5E66" w:rsidRDefault="006C3597" w:rsidP="006C3597">
      <w:pPr>
        <w:pStyle w:val="Heading2"/>
        <w:rPr>
          <w:sz w:val="28"/>
          <w:szCs w:val="28"/>
          <w:lang w:val="el-GR"/>
        </w:rPr>
      </w:pPr>
      <w:r w:rsidRPr="00CB5E66">
        <w:rPr>
          <w:rFonts w:ascii="Segoe UI Emoji" w:hAnsi="Segoe UI Emoji" w:cs="Segoe UI Emoji"/>
          <w:sz w:val="28"/>
          <w:szCs w:val="28"/>
          <w:lang w:val="el-GR"/>
        </w:rPr>
        <w:t>✅</w:t>
      </w:r>
      <w:r w:rsidRPr="00CB5E66">
        <w:rPr>
          <w:sz w:val="28"/>
          <w:szCs w:val="28"/>
          <w:lang w:val="el-GR"/>
        </w:rPr>
        <w:t xml:space="preserve"> 3. ΔΡΑΣΗ «Ποιο είναι το καλύτερο επόμενο βήμα μας;»</w:t>
      </w:r>
    </w:p>
    <w:p w14:paraId="7D044564" w14:textId="77777777" w:rsidR="001F21E6" w:rsidRPr="00CB5E66" w:rsidRDefault="006C3597">
      <w:pPr>
        <w:rPr>
          <w:lang w:val="el-GR"/>
        </w:rPr>
      </w:pPr>
      <w:r w:rsidRPr="00CB5E66">
        <w:rPr>
          <w:lang w:val="el-GR"/>
        </w:rPr>
        <w:t>- Επιλέξτε την πιο πρακτική και ηθική λύση.</w:t>
      </w:r>
      <w:r w:rsidRPr="00CB5E66">
        <w:rPr>
          <w:lang w:val="el-GR"/>
        </w:rPr>
        <w:br/>
        <w:t>- Σχεδιάστε ένα απλό σχέδιο δράσης: ποιος, τι, πότε.</w:t>
      </w:r>
      <w:r w:rsidRPr="00CB5E66">
        <w:rPr>
          <w:lang w:val="el-GR"/>
        </w:rPr>
        <w:br/>
        <w:t>- Επικοινωνήστε με σαφήνεια με τους εμπλεκόμενους.</w:t>
      </w:r>
    </w:p>
    <w:p w14:paraId="27E6FF85" w14:textId="39E18BC5" w:rsidR="001F21E6" w:rsidRPr="00CB5E66" w:rsidRDefault="006C3597">
      <w:pPr>
        <w:rPr>
          <w:lang w:val="el-GR"/>
        </w:rPr>
      </w:pPr>
      <w:r w:rsidRPr="006C3597">
        <w:lastRenderedPageBreak/>
        <w:t>📝</w:t>
      </w:r>
      <w:r w:rsidRPr="00CB5E66">
        <w:rPr>
          <w:lang w:val="el-GR"/>
        </w:rPr>
        <w:t xml:space="preserve"> Ρωτήστε:</w:t>
      </w:r>
      <w:r w:rsidRPr="00CB5E66">
        <w:rPr>
          <w:lang w:val="el-GR"/>
        </w:rPr>
        <w:br/>
        <w:t>- Ποια βήματα πρέπει να κάνουμε πρώτα;</w:t>
      </w:r>
      <w:r w:rsidRPr="00CB5E66">
        <w:rPr>
          <w:lang w:val="el-GR"/>
        </w:rPr>
        <w:br/>
        <w:t xml:space="preserve">- Ποιοι πρέπει να ενημερωθούν ή να </w:t>
      </w:r>
      <w:proofErr w:type="gramStart"/>
      <w:r w:rsidRPr="00CB5E66">
        <w:rPr>
          <w:lang w:val="el-GR"/>
        </w:rPr>
        <w:t>εμπλακούν;</w:t>
      </w:r>
      <w:proofErr w:type="gramEnd"/>
    </w:p>
    <w:p w14:paraId="72443B19" w14:textId="1828AC3A" w:rsidR="001F21E6" w:rsidRPr="00CB5E66" w:rsidRDefault="006C3597" w:rsidP="006C3597">
      <w:pPr>
        <w:pStyle w:val="Heading2"/>
        <w:rPr>
          <w:sz w:val="28"/>
          <w:szCs w:val="28"/>
          <w:lang w:val="el-GR"/>
        </w:rPr>
      </w:pPr>
      <w:r w:rsidRPr="006C3597">
        <w:rPr>
          <w:rFonts w:ascii="Segoe UI Emoji" w:hAnsi="Segoe UI Emoji" w:cs="Segoe UI Emoji"/>
          <w:sz w:val="28"/>
          <w:szCs w:val="28"/>
        </w:rPr>
        <w:t>🔁</w:t>
      </w:r>
      <w:r w:rsidRPr="00CB5E66">
        <w:rPr>
          <w:sz w:val="28"/>
          <w:szCs w:val="28"/>
          <w:lang w:val="el-GR"/>
        </w:rPr>
        <w:t xml:space="preserve"> 4. </w:t>
      </w:r>
      <w:r w:rsidR="00CB5E66">
        <w:rPr>
          <w:sz w:val="28"/>
          <w:szCs w:val="28"/>
          <w:lang w:val="el-GR"/>
        </w:rPr>
        <w:t>ΑΝΑΣΤΟΧΑΣΤΕΙΤΕ</w:t>
      </w:r>
      <w:r w:rsidRPr="00CB5E66">
        <w:rPr>
          <w:sz w:val="28"/>
          <w:szCs w:val="28"/>
          <w:lang w:val="el-GR"/>
        </w:rPr>
        <w:t xml:space="preserve"> «Τι λειτούργησε και τι μπορούμε να μάθουμε;»</w:t>
      </w:r>
    </w:p>
    <w:p w14:paraId="3E9C2957" w14:textId="0211731E" w:rsidR="001F21E6" w:rsidRPr="00CB5E66" w:rsidRDefault="006C3597">
      <w:pPr>
        <w:rPr>
          <w:lang w:val="el-GR"/>
        </w:rPr>
      </w:pPr>
      <w:r w:rsidRPr="00CB5E66">
        <w:rPr>
          <w:lang w:val="el-GR"/>
        </w:rPr>
        <w:t>- Αξιολογήστε το αποτέλεσμα και τη διαδικασία.</w:t>
      </w:r>
      <w:r w:rsidRPr="00CB5E66">
        <w:rPr>
          <w:lang w:val="el-GR"/>
        </w:rPr>
        <w:br/>
        <w:t>- Εντοπίστε τυχόν τυφλά σημεία ή προκαταλήψεις.</w:t>
      </w:r>
      <w:r w:rsidRPr="00CB5E66">
        <w:rPr>
          <w:lang w:val="el-GR"/>
        </w:rPr>
        <w:br/>
        <w:t>- Γιορτάστε την πρόοδο και προσαρμόστε την πορεία, αν χρειαστεί.</w:t>
      </w:r>
    </w:p>
    <w:p w14:paraId="07EAC0CE" w14:textId="3ADCE104" w:rsidR="001F21E6" w:rsidRPr="00CB5E66" w:rsidRDefault="006C3597">
      <w:pPr>
        <w:rPr>
          <w:lang w:val="el-GR"/>
        </w:rPr>
      </w:pPr>
      <w:r w:rsidRPr="006C3597">
        <w:t>📝</w:t>
      </w:r>
      <w:r w:rsidRPr="00CB5E66">
        <w:rPr>
          <w:lang w:val="el-GR"/>
        </w:rPr>
        <w:t xml:space="preserve"> Ρωτήστε:</w:t>
      </w:r>
      <w:r w:rsidRPr="00CB5E66">
        <w:rPr>
          <w:lang w:val="el-GR"/>
        </w:rPr>
        <w:br/>
        <w:t>- Λύσαμε το πραγματικό πρόβλημα;</w:t>
      </w:r>
      <w:r w:rsidRPr="00CB5E66">
        <w:rPr>
          <w:lang w:val="el-GR"/>
        </w:rPr>
        <w:br/>
        <w:t xml:space="preserve">- Τι θα κάναμε διαφορετικά την επόμενη </w:t>
      </w:r>
      <w:proofErr w:type="gramStart"/>
      <w:r w:rsidRPr="00CB5E66">
        <w:rPr>
          <w:lang w:val="el-GR"/>
        </w:rPr>
        <w:t>φορά;</w:t>
      </w:r>
      <w:proofErr w:type="gramEnd"/>
    </w:p>
    <w:p w14:paraId="53F35C47" w14:textId="2A93CD57" w:rsidR="001F21E6" w:rsidRPr="00CB5E66" w:rsidRDefault="006C3597">
      <w:pPr>
        <w:pStyle w:val="Heading2"/>
        <w:rPr>
          <w:sz w:val="28"/>
          <w:szCs w:val="28"/>
          <w:lang w:val="el-GR"/>
        </w:rPr>
      </w:pPr>
      <w:r w:rsidRPr="006C3597">
        <w:rPr>
          <w:sz w:val="28"/>
          <w:szCs w:val="28"/>
        </w:rPr>
        <w:t>🧩</w:t>
      </w:r>
      <w:r w:rsidRPr="00CB5E66">
        <w:rPr>
          <w:sz w:val="28"/>
          <w:szCs w:val="28"/>
          <w:lang w:val="el-GR"/>
        </w:rPr>
        <w:t xml:space="preserve"> Συμβουλή:</w:t>
      </w:r>
    </w:p>
    <w:p w14:paraId="3A27E789" w14:textId="67FB081E" w:rsidR="001F21E6" w:rsidRPr="00CB5E66" w:rsidRDefault="006C3597">
      <w:pPr>
        <w:rPr>
          <w:lang w:val="el-GR"/>
        </w:rPr>
      </w:pPr>
      <w:r w:rsidRPr="00CB5E66">
        <w:rPr>
          <w:lang w:val="el-GR"/>
        </w:rPr>
        <w:t xml:space="preserve">Χρησιμοποιήστε τη μέθοδο </w:t>
      </w:r>
      <w:r w:rsidRPr="006C3597">
        <w:t>DEAR</w:t>
      </w:r>
      <w:r w:rsidRPr="00CB5E66">
        <w:rPr>
          <w:lang w:val="el-GR"/>
        </w:rPr>
        <w:t xml:space="preserve"> σε οποιαδήποτε κατάσταση – από μια φήμη στα μέσα κοινωνικής δικτύωσης έως μια σύγκρουση στην τάξη. Είναι ευέλικτη, χωρίς αποκλεισμούς και ενθαρρύνει την καλύτερη σκέψη, όλοι μαζί.</w:t>
      </w:r>
    </w:p>
    <w:p w14:paraId="27EA4125" w14:textId="093AEF89" w:rsidR="001F21E6" w:rsidRPr="00CB5E66" w:rsidRDefault="006C3597">
      <w:pPr>
        <w:pStyle w:val="IntenseQuote"/>
        <w:rPr>
          <w:lang w:val="el-GR"/>
        </w:rPr>
      </w:pPr>
      <w:r w:rsidRPr="00CB5E66">
        <w:rPr>
          <w:lang w:val="el-GR"/>
        </w:rPr>
        <w:t>«Οι καλοί λύτες προβλημάτων δεν είναι αυτοί που βιάζονται να δώσουν απαντήσεις, αλλά αυτοί που σταματούν για να κάνουν καλύτερες ερωτήσεις».</w:t>
      </w:r>
    </w:p>
    <w:p w14:paraId="2FD41BFF" w14:textId="46B154E7" w:rsidR="006C3597" w:rsidRPr="00CB5E66" w:rsidRDefault="006C3597" w:rsidP="006C3597">
      <w:pPr>
        <w:rPr>
          <w:lang w:val="el-GR"/>
        </w:rPr>
      </w:pPr>
    </w:p>
    <w:sectPr w:rsidR="006C3597" w:rsidRPr="00CB5E66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708721061">
    <w:abstractNumId w:val="8"/>
  </w:num>
  <w:num w:numId="2" w16cid:durableId="1109155138">
    <w:abstractNumId w:val="6"/>
  </w:num>
  <w:num w:numId="3" w16cid:durableId="1334531576">
    <w:abstractNumId w:val="5"/>
  </w:num>
  <w:num w:numId="4" w16cid:durableId="109130821">
    <w:abstractNumId w:val="4"/>
  </w:num>
  <w:num w:numId="5" w16cid:durableId="712197907">
    <w:abstractNumId w:val="7"/>
  </w:num>
  <w:num w:numId="6" w16cid:durableId="354892098">
    <w:abstractNumId w:val="3"/>
  </w:num>
  <w:num w:numId="7" w16cid:durableId="1348478868">
    <w:abstractNumId w:val="2"/>
  </w:num>
  <w:num w:numId="8" w16cid:durableId="1694837967">
    <w:abstractNumId w:val="1"/>
  </w:num>
  <w:num w:numId="9" w16cid:durableId="16366456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27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F79D5"/>
    <w:rsid w:val="0015074B"/>
    <w:rsid w:val="001F21E6"/>
    <w:rsid w:val="00255BE7"/>
    <w:rsid w:val="002608D0"/>
    <w:rsid w:val="0029639D"/>
    <w:rsid w:val="00326F90"/>
    <w:rsid w:val="00437E87"/>
    <w:rsid w:val="00484AB9"/>
    <w:rsid w:val="006C3597"/>
    <w:rsid w:val="00A87939"/>
    <w:rsid w:val="00AA1D8D"/>
    <w:rsid w:val="00B47730"/>
    <w:rsid w:val="00CB0664"/>
    <w:rsid w:val="00CB5E66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6CEE6AE"/>
  <w14:defaultImageDpi w14:val="300"/>
  <w15:docId w15:val="{AB0D0119-5B6C-480A-A87F-615630F4D5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u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urfulShading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urfulList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urfulList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urfulList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urfulList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urfulList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urfulList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u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urfulGrid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urfulGrid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urfulGrid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urfulGrid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urfulGrid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urfulGrid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329</Words>
  <Characters>1877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2202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>, docId:4B3944350E55F25D55A897588522F859</cp:keywords>
  <dc:description>generated by python-docx</dc:description>
  <cp:lastModifiedBy>Effrosyni Kostara</cp:lastModifiedBy>
  <cp:revision>3</cp:revision>
  <dcterms:created xsi:type="dcterms:W3CDTF">2025-08-01T13:47:00Z</dcterms:created>
  <dcterms:modified xsi:type="dcterms:W3CDTF">2025-12-28T16:20:00Z</dcterms:modified>
  <cp:category/>
</cp:coreProperties>
</file>